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4E1" w:rsidRDefault="005C24E1" w:rsidP="005C24E1">
      <w:pPr>
        <w:pStyle w:val="BijlageGenummerdKop"/>
        <w:numPr>
          <w:ilvl w:val="0"/>
          <w:numId w:val="0"/>
        </w:numPr>
        <w:tabs>
          <w:tab w:val="num" w:pos="0"/>
        </w:tabs>
        <w:ind w:left="1134" w:hanging="1134"/>
      </w:pPr>
      <w:r>
        <w:t>Bijlage D</w:t>
      </w:r>
      <w:r>
        <w:tab/>
        <w:t>Gegevens omtrent technische bekwaamheid</w:t>
      </w:r>
    </w:p>
    <w:p w:rsidR="005C24E1" w:rsidRDefault="005C24E1" w:rsidP="005C24E1">
      <w:r>
        <w:t>De ondernemer(s) geeft(geven) in onderstaande tabel aan met welke referentieopdracht(en) wordt voldaan aan de geschiktheidseisen .</w:t>
      </w:r>
    </w:p>
    <w:p w:rsidR="005C24E1" w:rsidRDefault="005C24E1" w:rsidP="005C24E1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20"/>
        <w:gridCol w:w="3032"/>
      </w:tblGrid>
      <w:tr w:rsidR="005C24E1" w:rsidRPr="005C24E1" w:rsidTr="00AC5FD5">
        <w:tc>
          <w:tcPr>
            <w:tcW w:w="43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bookmarkStart w:id="0" w:name="bwAP_OP_NO_aan_tekst2"/>
            <w:r w:rsidRPr="005C24E1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Verwijzing naar de geschiktheidseis</w:t>
            </w:r>
            <w:bookmarkStart w:id="1" w:name="bwAP_OP_NO_GGO_uit"/>
            <w:r w:rsidRPr="005C24E1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 xml:space="preserve"> en/of het selectiecriterium</w:t>
            </w:r>
            <w:bookmarkEnd w:id="1"/>
          </w:p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sz w:val="16"/>
                <w:szCs w:val="16"/>
                <w:lang w:eastAsia="nl-NL"/>
              </w:rPr>
            </w:pPr>
            <w:bookmarkStart w:id="2" w:name="bwAP_OP_NO_HT_aan3"/>
            <w:r w:rsidRPr="005C24E1">
              <w:rPr>
                <w:rFonts w:ascii="Verdana" w:eastAsia="DejaVu Sans" w:hAnsi="Verdana" w:cs="Arial"/>
                <w:b/>
                <w:i/>
                <w:vanish/>
                <w:color w:val="3366FF"/>
                <w:sz w:val="16"/>
                <w:szCs w:val="16"/>
                <w:lang w:eastAsia="nl-NL"/>
              </w:rPr>
              <w:t>Alleen verwijzing om inconsistenties in eisen of criteria te voorkomen</w:t>
            </w:r>
            <w:bookmarkEnd w:id="2"/>
          </w:p>
        </w:tc>
        <w:tc>
          <w:tcPr>
            <w:tcW w:w="30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b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 xml:space="preserve">Referentieopdracht </w:t>
            </w:r>
            <w:proofErr w:type="spellStart"/>
            <w:r w:rsidRPr="005C24E1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nr</w:t>
            </w:r>
            <w:proofErr w:type="spellEnd"/>
            <w:r w:rsidRPr="005C24E1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:</w:t>
            </w:r>
          </w:p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b/>
                <w:color w:val="000000"/>
                <w:lang w:eastAsia="nl-NL"/>
              </w:rPr>
              <w:t>Door de ondernemer(s) (gegadigde(n)) in te vullen</w:t>
            </w:r>
          </w:p>
        </w:tc>
      </w:tr>
      <w:tr w:rsidR="005C24E1" w:rsidRPr="005C24E1" w:rsidTr="00AC5FD5">
        <w:tc>
          <w:tcPr>
            <w:tcW w:w="43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bookmarkStart w:id="3" w:name="bwAP_OP_NO_aan9"/>
            <w:bookmarkEnd w:id="0"/>
          </w:p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Geschiktheidseis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Per geschiktheidseis maximaal 1 referentie</w:t>
            </w: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softHyphen/>
              <w:t>opdracht</w:t>
            </w:r>
          </w:p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</w:p>
        </w:tc>
      </w:tr>
      <w:tr w:rsidR="005C24E1" w:rsidRPr="005C24E1" w:rsidTr="00AC5FD5">
        <w:tc>
          <w:tcPr>
            <w:tcW w:w="43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Paragraaf 3.2 lid 3.a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3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Paragraaf 3.2 lid 3.b</w:t>
            </w:r>
          </w:p>
        </w:tc>
        <w:tc>
          <w:tcPr>
            <w:tcW w:w="30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Arial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lang w:eastAsia="nl-NL"/>
              </w:rPr>
              <w:t>…</w:t>
            </w:r>
          </w:p>
        </w:tc>
      </w:tr>
      <w:tr w:rsidR="005C24E1" w:rsidRPr="005C24E1" w:rsidTr="00AC5FD5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</w:pPr>
            <w:bookmarkStart w:id="4" w:name="bwAP_NO_GGO_uit2"/>
            <w:bookmarkEnd w:id="3"/>
          </w:p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b/>
                <w:vanish/>
                <w:color w:val="E0E0E0"/>
                <w:lang w:eastAsia="nl-NL"/>
              </w:rPr>
              <w:t>Selectiecriterium</w:t>
            </w:r>
          </w:p>
        </w:tc>
        <w:tc>
          <w:tcPr>
            <w:tcW w:w="30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&amp;W Syntax (Adobe)"/>
                <w:vanish/>
                <w:color w:val="E0E0E0"/>
                <w:szCs w:val="24"/>
                <w:lang w:eastAsia="nl-NL"/>
              </w:rPr>
              <w:t>Per selectiecriterium niet meer referentie</w:t>
            </w:r>
            <w:r w:rsidRPr="005C24E1">
              <w:rPr>
                <w:rFonts w:ascii="Verdana" w:eastAsia="DejaVu Sans" w:hAnsi="Verdana" w:cs="V&amp;W Syntax (Adobe)"/>
                <w:vanish/>
                <w:color w:val="E0E0E0"/>
                <w:szCs w:val="24"/>
                <w:lang w:eastAsia="nl-NL"/>
              </w:rPr>
              <w:softHyphen/>
              <w:t>opdrachten dan nodig voor het behalen van de maximale score</w:t>
            </w:r>
          </w:p>
        </w:tc>
      </w:tr>
      <w:tr w:rsidR="005C24E1" w:rsidRPr="005C24E1" w:rsidTr="00AC5FD5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5" w:name="bwBijlageLetterF2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5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A</w:t>
            </w:r>
          </w:p>
        </w:tc>
        <w:tc>
          <w:tcPr>
            <w:tcW w:w="30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5C24E1" w:rsidRPr="005C24E1" w:rsidTr="00AC5FD5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6" w:name="bwBijlageLetterF3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6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B</w:t>
            </w:r>
          </w:p>
        </w:tc>
        <w:tc>
          <w:tcPr>
            <w:tcW w:w="30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5C24E1" w:rsidRPr="005C24E1" w:rsidTr="00AC5FD5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7" w:name="bwBijlageLetterF4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7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C</w:t>
            </w:r>
          </w:p>
        </w:tc>
        <w:tc>
          <w:tcPr>
            <w:tcW w:w="30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</w:p>
        </w:tc>
      </w:tr>
      <w:tr w:rsidR="005C24E1" w:rsidRPr="005C24E1" w:rsidTr="00AC5FD5">
        <w:trPr>
          <w:hidden/>
        </w:trPr>
        <w:tc>
          <w:tcPr>
            <w:tcW w:w="4352" w:type="dxa"/>
            <w:gridSpan w:val="2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Bijlage </w:t>
            </w:r>
            <w:bookmarkStart w:id="8" w:name="bwBijlageLetterF5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X</w:t>
            </w:r>
            <w:bookmarkEnd w:id="8"/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 xml:space="preserve"> nr D</w:t>
            </w:r>
          </w:p>
        </w:tc>
        <w:tc>
          <w:tcPr>
            <w:tcW w:w="3032" w:type="dxa"/>
            <w:shd w:val="clear" w:color="auto" w:fill="auto"/>
          </w:tcPr>
          <w:p w:rsidR="005C24E1" w:rsidRPr="005C24E1" w:rsidRDefault="005C24E1" w:rsidP="005C24E1">
            <w:pPr>
              <w:spacing w:line="260" w:lineRule="atLeast"/>
              <w:rPr>
                <w:rFonts w:ascii="Verdana" w:eastAsia="DejaVu Sans" w:hAnsi="Verdana" w:cs="Verdana"/>
                <w:vanish/>
                <w:color w:val="E0E0E0"/>
                <w:lang w:eastAsia="nl-NL"/>
              </w:rPr>
            </w:pPr>
            <w:r w:rsidRPr="005C24E1">
              <w:rPr>
                <w:rFonts w:ascii="Verdana" w:eastAsia="DejaVu Sans" w:hAnsi="Verdana" w:cs="Verdana"/>
                <w:vanish/>
                <w:color w:val="E0E0E0"/>
                <w:lang w:eastAsia="nl-NL"/>
              </w:rPr>
              <w:t>…</w:t>
            </w:r>
            <w:r w:rsidRPr="005C24E1">
              <w:rPr>
                <w:rFonts w:ascii="Verdana" w:eastAsia="DejaVu Sans" w:hAnsi="Verdana" w:cs="RijksoverheidSansText-Regular"/>
                <w:b/>
                <w:vanish/>
                <w:color w:val="E0E0E0"/>
                <w:lang w:eastAsia="nl-NL"/>
              </w:rPr>
              <w:t xml:space="preserve"> </w:t>
            </w:r>
          </w:p>
        </w:tc>
      </w:tr>
      <w:bookmarkEnd w:id="4"/>
    </w:tbl>
    <w:p w:rsidR="005C24E1" w:rsidRDefault="005C24E1" w:rsidP="005C24E1"/>
    <w:p w:rsidR="005C24E1" w:rsidRDefault="005C24E1" w:rsidP="005C24E1">
      <w:r>
        <w:t>1.</w:t>
      </w:r>
      <w:r>
        <w:tab/>
        <w:t>De ondernemer(s)  vult (vullen) per referentieopdracht de volgende gegevens in. Onderstaande tabel dient zo vaak als nodig herhaald en ingevuld te worden.</w:t>
      </w:r>
    </w:p>
    <w:p w:rsidR="005C24E1" w:rsidRDefault="005C24E1" w:rsidP="005C24E1"/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5C24E1" w:rsidRPr="005C24E1" w:rsidRDefault="005C24E1" w:rsidP="005C24E1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5C24E1" w:rsidRPr="005C24E1" w:rsidRDefault="005C24E1" w:rsidP="005C24E1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5C24E1" w:rsidRPr="005C24E1" w:rsidRDefault="005C24E1" w:rsidP="005C24E1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5C24E1" w:rsidRDefault="005C24E1" w:rsidP="003F5EB0"/>
    <w:p w:rsidR="005C24E1" w:rsidRDefault="005C24E1" w:rsidP="003F5EB0"/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  <w:p w:rsidR="005C24E1" w:rsidRPr="005C24E1" w:rsidRDefault="005C24E1" w:rsidP="00AC5FD5">
            <w:pPr>
              <w:suppressAutoHyphens/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  <w:t>REFERENTIEOPDRACHT NR: …</w:t>
            </w:r>
          </w:p>
          <w:p w:rsidR="005C24E1" w:rsidRPr="005C24E1" w:rsidRDefault="005C24E1" w:rsidP="00AC5FD5">
            <w:pPr>
              <w:spacing w:line="240" w:lineRule="atLeast"/>
              <w:jc w:val="center"/>
              <w:rPr>
                <w:rFonts w:ascii="Verdana" w:eastAsia="DejaVu Sans" w:hAnsi="Verdana" w:cs="Verdana"/>
                <w:b/>
                <w:bCs/>
                <w:color w:val="000000"/>
                <w:lang w:eastAsia="nl-NL"/>
              </w:rPr>
            </w:pP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Overeengekomen bedrag</w:t>
            </w:r>
          </w:p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lastRenderedPageBreak/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lastRenderedPageBreak/>
              <w:t xml:space="preserve">€ </w:t>
            </w: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Cs w:val="24"/>
                <w:lang w:eastAsia="nl-NL"/>
              </w:rPr>
              <w:t xml:space="preserve">€ </w:t>
            </w: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Times New Roman"/>
                <w:color w:val="000000"/>
                <w:szCs w:val="24"/>
                <w:lang w:eastAsia="nl-NL"/>
              </w:rPr>
              <w:t>…</w:t>
            </w:r>
          </w:p>
        </w:tc>
      </w:tr>
      <w:tr w:rsidR="005C24E1" w:rsidRPr="005C24E1" w:rsidTr="00AC5FD5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Indien de referentieopdracht is uitgevoerd door een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De namen van de overige participanten in het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tabs>
                <w:tab w:val="left" w:pos="206"/>
                <w:tab w:val="left" w:pos="413"/>
                <w:tab w:val="left" w:pos="618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Arial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Percentage aandeel van iedere participant in het </w:t>
            </w:r>
            <w:r w:rsidRPr="005C24E1">
              <w:rPr>
                <w:rFonts w:ascii="Verdana" w:eastAsia="DejaVu Sans" w:hAnsi="Verdana" w:cs="V&amp;W Syntax (Adobe)"/>
                <w:color w:val="000000"/>
                <w:lang w:eastAsia="nl-NL"/>
              </w:rPr>
              <w:t>samenwerkingsverband van ondernemers</w:t>
            </w: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sz w:val="16"/>
                <w:szCs w:val="16"/>
                <w:lang w:eastAsia="nl-NL"/>
              </w:rPr>
              <w:t>…</w:t>
            </w:r>
          </w:p>
        </w:tc>
      </w:tr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Toelichting op de gevraagde technische bekwaamheid opgedaan in deze referentieopdracht (maximaal 250 woorden)</w:t>
            </w:r>
          </w:p>
        </w:tc>
      </w:tr>
      <w:tr w:rsidR="005C24E1" w:rsidRPr="005C24E1" w:rsidTr="00AC5FD5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  <w:r w:rsidRPr="005C24E1">
              <w:rPr>
                <w:rFonts w:ascii="Verdana" w:eastAsia="DejaVu Sans" w:hAnsi="Verdana" w:cs="Verdana"/>
                <w:color w:val="000000"/>
                <w:lang w:eastAsia="nl-NL"/>
              </w:rPr>
              <w:t>…</w:t>
            </w:r>
          </w:p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  <w:p w:rsidR="005C24E1" w:rsidRPr="005C24E1" w:rsidRDefault="005C24E1" w:rsidP="00AC5FD5">
            <w:pPr>
              <w:spacing w:line="240" w:lineRule="atLeast"/>
              <w:rPr>
                <w:rFonts w:ascii="Verdana" w:eastAsia="DejaVu Sans" w:hAnsi="Verdana" w:cs="Verdana"/>
                <w:color w:val="000000"/>
                <w:lang w:eastAsia="nl-NL"/>
              </w:rPr>
            </w:pPr>
          </w:p>
        </w:tc>
      </w:tr>
    </w:tbl>
    <w:p w:rsidR="005C24E1" w:rsidRPr="003F5EB0" w:rsidRDefault="005C24E1" w:rsidP="003F5EB0"/>
    <w:sectPr w:rsidR="005C24E1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4E1" w:rsidRDefault="005C24E1" w:rsidP="0088501B">
      <w:r>
        <w:separator/>
      </w:r>
    </w:p>
  </w:endnote>
  <w:endnote w:type="continuationSeparator" w:id="0">
    <w:p w:rsidR="005C24E1" w:rsidRDefault="005C24E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4E1" w:rsidRDefault="005C24E1" w:rsidP="0088501B">
      <w:r>
        <w:separator/>
      </w:r>
    </w:p>
  </w:footnote>
  <w:footnote w:type="continuationSeparator" w:id="0">
    <w:p w:rsidR="005C24E1" w:rsidRDefault="005C24E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011" w:rsidRPr="00172011" w:rsidRDefault="00172011" w:rsidP="00172011">
    <w:pPr>
      <w:tabs>
        <w:tab w:val="left" w:pos="1260"/>
      </w:tabs>
      <w:rPr>
        <w:rFonts w:eastAsia="Arial Unicode MS" w:cs="V&amp;W Syntax (Adobe)"/>
      </w:rPr>
    </w:pPr>
    <w:r w:rsidRPr="00172011"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72011" w:rsidRPr="00172011" w:rsidRDefault="00172011" w:rsidP="00172011">
    <w:pPr>
      <w:tabs>
        <w:tab w:val="left" w:pos="1260"/>
      </w:tabs>
      <w:rPr>
        <w:rFonts w:cs="V&amp;W Syntax (Adobe)"/>
      </w:rPr>
    </w:pPr>
    <w:r w:rsidRPr="00172011">
      <w:rPr>
        <w:rFonts w:cs="V&amp;W Syntax (Adobe)"/>
      </w:rPr>
      <w:t>Behoort bij zaaknummer: 31164067</w:t>
    </w:r>
  </w:p>
  <w:p w:rsidR="00172011" w:rsidRPr="00172011" w:rsidRDefault="00172011" w:rsidP="00172011">
    <w:pPr>
      <w:tabs>
        <w:tab w:val="left" w:pos="1260"/>
      </w:tabs>
      <w:rPr>
        <w:rFonts w:cs="V&amp;W Syntax (Adobe)"/>
      </w:rPr>
    </w:pPr>
    <w:r w:rsidRPr="00172011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72011" w:rsidRPr="00172011" w:rsidRDefault="00172011" w:rsidP="00172011">
    <w:pPr>
      <w:tabs>
        <w:tab w:val="center" w:pos="4536"/>
        <w:tab w:val="right" w:pos="9072"/>
      </w:tabs>
      <w:spacing w:line="180" w:lineRule="exact"/>
      <w:rPr>
        <w:sz w:val="13"/>
      </w:rPr>
    </w:pPr>
  </w:p>
  <w:p w:rsidR="00E456EE" w:rsidRDefault="00E456EE">
    <w:pPr>
      <w:pStyle w:val="Koptekst"/>
    </w:pPr>
    <w:bookmarkStart w:id="9" w:name="_GoBack"/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4E1"/>
    <w:rsid w:val="00043163"/>
    <w:rsid w:val="00056D70"/>
    <w:rsid w:val="000B3F94"/>
    <w:rsid w:val="000E1F3B"/>
    <w:rsid w:val="00172011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C24E1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C4F3EED-FF6E-4569-AE18-97D90C3E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5C24E1"/>
    <w:pPr>
      <w:pageBreakBefore/>
      <w:numPr>
        <w:numId w:val="21"/>
      </w:numPr>
      <w:tabs>
        <w:tab w:val="num" w:pos="0"/>
      </w:tabs>
      <w:spacing w:after="660" w:line="300" w:lineRule="atLeast"/>
      <w:ind w:left="0" w:hanging="1134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5C24E1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Korteweg, Bas (PPO)</dc:creator>
  <cp:keywords/>
  <dc:description/>
  <cp:lastModifiedBy>Rutjes, Bob (PPO)</cp:lastModifiedBy>
  <cp:revision>2</cp:revision>
  <dcterms:created xsi:type="dcterms:W3CDTF">2020-12-07T10:47:00Z</dcterms:created>
  <dcterms:modified xsi:type="dcterms:W3CDTF">2021-01-26T14:07:00Z</dcterms:modified>
</cp:coreProperties>
</file>